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35155471" name="47536a80-f07e-11f0-b95c-374a9e4f1b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882471" name="47536a80-f07e-11f0-b95c-374a9e4f1b9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0750575" name="85e79e60-f07e-11f0-b95c-374a9e4f1b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1920154" name="85e79e60-f07e-11f0-b95c-374a9e4f1b9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38397694" name="a21e36c0-f07e-11f0-b95c-374a9e4f1b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622176" name="a21e36c0-f07e-11f0-b95c-374a9e4f1b9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Joe Merki</w:t>
          </w:r>
        </w:p>
        <w:p>
          <w:pPr>
            <w:spacing w:before="0" w:after="0"/>
          </w:pPr>
          <w:r>
            <w:t>678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